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4306207" name="b0cf0190-269e-11f0-98ba-7d9ac6593f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194870" name="b0cf0190-269e-11f0-98ba-7d9ac6593f4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8722265" name="b4a18d60-269e-11f0-a2ec-adfa967f96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4998001" name="b4a18d60-269e-11f0-a2ec-adfa967f96d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456664" name="34714000-26a2-11f0-982f-8b274798dff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8266065" name="34714000-26a2-11f0-982f-8b274798dff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1955377" name="381eb7a0-26a2-11f0-8109-c3e789e483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9930992" name="381eb7a0-26a2-11f0-8109-c3e789e483e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1015987" name="4db0b870-26a2-11f0-a944-c55802e0d0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0202811" name="4db0b870-26a2-11f0-a944-c55802e0d0e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9469417" name="5314e0c0-26a2-11f0-bd4c-6f484423bd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2094521" name="5314e0c0-26a2-11f0-bd4c-6f484423bd0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2875400" name="69d01f50-26a2-11f0-adf9-3f9281b8bf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423132" name="69d01f50-26a2-11f0-adf9-3f9281b8bf2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8973715" name="77fe3030-26a2-11f0-b798-655e51e8a0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5940832" name="77fe3030-26a2-11f0-b798-655e51e8a08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Eichliweg 30, 5103 Möriken-Wildegg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